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Search Property Attachment and Disposal a matter involving multiple persons or entities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Search Property Attachment and Disposal a matter involving multiple persons or entities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